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9F2BCE" w14:textId="2EC061BA" w:rsidR="00197A63" w:rsidRPr="00CC1DB2" w:rsidRDefault="00196C5C" w:rsidP="00197A63">
      <w:pPr>
        <w:pStyle w:val="NormalnyWeb"/>
        <w:spacing w:before="0" w:beforeAutospacing="0" w:after="0" w:afterAutospacing="0"/>
        <w:jc w:val="center"/>
        <w:rPr>
          <w:rFonts w:ascii="Arial" w:hAnsi="Arial" w:cs="Arial"/>
          <w:b/>
          <w:color w:val="00B050"/>
          <w:sz w:val="36"/>
          <w:szCs w:val="40"/>
        </w:rPr>
      </w:pPr>
      <w:r w:rsidRPr="00CC1DB2">
        <w:rPr>
          <w:rFonts w:ascii="Arial" w:hAnsi="Arial" w:cs="Arial"/>
          <w:noProof/>
          <w:sz w:val="18"/>
          <w:szCs w:val="20"/>
        </w:rPr>
        <w:drawing>
          <wp:anchor distT="0" distB="0" distL="114300" distR="114300" simplePos="0" relativeHeight="251657216" behindDoc="0" locked="0" layoutInCell="1" allowOverlap="1" wp14:anchorId="7B6D8584" wp14:editId="10B03272">
            <wp:simplePos x="0" y="0"/>
            <wp:positionH relativeFrom="margin">
              <wp:posOffset>-103657</wp:posOffset>
            </wp:positionH>
            <wp:positionV relativeFrom="paragraph">
              <wp:posOffset>27619</wp:posOffset>
            </wp:positionV>
            <wp:extent cx="750627" cy="1018352"/>
            <wp:effectExtent l="0" t="0" r="0" b="0"/>
            <wp:wrapNone/>
            <wp:docPr id="2" name="Grafik 2" descr="\\s-rz-file01\TS-GOL-Profiles$\fypt\Documents\Pachelt\Bilder\Kostrzy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-rz-file01\TS-GOL-Profiles$\fypt\Documents\Pachelt\Bilder\Kostrzyn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85" cy="1020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7A46" w:rsidRPr="00CC1DB2">
        <w:rPr>
          <w:rFonts w:ascii="Arial" w:hAnsi="Arial" w:cs="Arial"/>
          <w:noProof/>
          <w:sz w:val="18"/>
          <w:szCs w:val="20"/>
        </w:rPr>
        <w:drawing>
          <wp:anchor distT="0" distB="0" distL="114300" distR="114300" simplePos="0" relativeHeight="251658240" behindDoc="0" locked="0" layoutInCell="1" allowOverlap="1" wp14:anchorId="655659DB" wp14:editId="3562D89E">
            <wp:simplePos x="0" y="0"/>
            <wp:positionH relativeFrom="margin">
              <wp:posOffset>5720080</wp:posOffset>
            </wp:positionH>
            <wp:positionV relativeFrom="paragraph">
              <wp:posOffset>94293</wp:posOffset>
            </wp:positionV>
            <wp:extent cx="750627" cy="938029"/>
            <wp:effectExtent l="0" t="0" r="0" b="0"/>
            <wp:wrapNone/>
            <wp:docPr id="1" name="Grafik 1" descr="\\s-rz-file01\TS-GOL-Profiles$\fypt\Documents\Pachelt\Bilder\AM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-rz-file01\TS-GOL-Profiles$\fypt\Documents\Pachelt\Bilder\AMT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627" cy="9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A31" w:rsidRPr="00CC1DB2">
        <w:rPr>
          <w:rFonts w:ascii="Arial" w:hAnsi="Arial" w:cs="Arial"/>
          <w:b/>
          <w:color w:val="00B050"/>
          <w:sz w:val="36"/>
          <w:szCs w:val="40"/>
        </w:rPr>
        <w:t>Partnerschaftsurkunde</w:t>
      </w:r>
      <w:r w:rsidR="00197A63" w:rsidRPr="00CC1DB2">
        <w:rPr>
          <w:rFonts w:ascii="Arial" w:hAnsi="Arial" w:cs="Arial"/>
          <w:b/>
          <w:color w:val="00B050"/>
          <w:sz w:val="36"/>
          <w:szCs w:val="40"/>
        </w:rPr>
        <w:t xml:space="preserve"> / </w:t>
      </w:r>
    </w:p>
    <w:p w14:paraId="5E8592FB" w14:textId="1BF0BF35" w:rsidR="001E24F6" w:rsidRPr="00CC1DB2" w:rsidRDefault="001E24F6" w:rsidP="009642E2">
      <w:pPr>
        <w:spacing w:after="0"/>
        <w:jc w:val="center"/>
        <w:rPr>
          <w:rFonts w:ascii="Arial" w:hAnsi="Arial" w:cs="Arial"/>
          <w:b/>
          <w:color w:val="00B050"/>
          <w:sz w:val="36"/>
          <w:szCs w:val="40"/>
        </w:rPr>
      </w:pPr>
      <w:r w:rsidRPr="00CC1DB2">
        <w:rPr>
          <w:rFonts w:ascii="Arial" w:hAnsi="Arial" w:cs="Arial"/>
          <w:b/>
          <w:color w:val="00B050"/>
          <w:sz w:val="36"/>
          <w:szCs w:val="40"/>
        </w:rPr>
        <w:t xml:space="preserve">zwischen der Stadt </w:t>
      </w:r>
      <w:proofErr w:type="spellStart"/>
      <w:r w:rsidRPr="00CC1DB2">
        <w:rPr>
          <w:rFonts w:ascii="Arial" w:hAnsi="Arial" w:cs="Arial"/>
          <w:b/>
          <w:color w:val="00B050"/>
          <w:sz w:val="36"/>
          <w:szCs w:val="40"/>
        </w:rPr>
        <w:t>Kostrzyn</w:t>
      </w:r>
      <w:proofErr w:type="spellEnd"/>
      <w:r w:rsidRPr="00CC1DB2">
        <w:rPr>
          <w:rFonts w:ascii="Arial" w:hAnsi="Arial" w:cs="Arial"/>
          <w:b/>
          <w:color w:val="00B050"/>
          <w:sz w:val="36"/>
          <w:szCs w:val="40"/>
        </w:rPr>
        <w:t xml:space="preserve"> </w:t>
      </w:r>
      <w:proofErr w:type="spellStart"/>
      <w:r w:rsidRPr="00CC1DB2">
        <w:rPr>
          <w:rFonts w:ascii="Arial" w:hAnsi="Arial" w:cs="Arial"/>
          <w:b/>
          <w:color w:val="00B050"/>
          <w:sz w:val="36"/>
          <w:szCs w:val="40"/>
        </w:rPr>
        <w:t>nad</w:t>
      </w:r>
      <w:proofErr w:type="spellEnd"/>
      <w:r w:rsidRPr="00CC1DB2">
        <w:rPr>
          <w:rFonts w:ascii="Arial" w:hAnsi="Arial" w:cs="Arial"/>
          <w:b/>
          <w:color w:val="00B050"/>
          <w:sz w:val="36"/>
          <w:szCs w:val="40"/>
        </w:rPr>
        <w:t xml:space="preserve"> </w:t>
      </w:r>
      <w:proofErr w:type="spellStart"/>
      <w:r w:rsidRPr="00CC1DB2">
        <w:rPr>
          <w:rFonts w:ascii="Arial" w:hAnsi="Arial" w:cs="Arial"/>
          <w:b/>
          <w:color w:val="00B050"/>
          <w:sz w:val="36"/>
          <w:szCs w:val="40"/>
        </w:rPr>
        <w:t>Odr</w:t>
      </w:r>
      <w:r w:rsidR="00E9075C">
        <w:rPr>
          <w:rFonts w:ascii="Arial" w:hAnsi="Arial" w:cs="Arial"/>
          <w:b/>
          <w:color w:val="00B050"/>
          <w:sz w:val="36"/>
          <w:szCs w:val="40"/>
        </w:rPr>
        <w:t>ą</w:t>
      </w:r>
      <w:proofErr w:type="spellEnd"/>
    </w:p>
    <w:p w14:paraId="46994ACB" w14:textId="650E260A" w:rsidR="00C05B36" w:rsidRPr="007945F7" w:rsidRDefault="009642E2" w:rsidP="009642E2">
      <w:pPr>
        <w:spacing w:after="0"/>
        <w:jc w:val="center"/>
        <w:rPr>
          <w:rFonts w:ascii="Arial" w:hAnsi="Arial" w:cs="Arial"/>
          <w:b/>
          <w:color w:val="00B050"/>
          <w:sz w:val="36"/>
          <w:szCs w:val="40"/>
          <w:lang w:val="pl-PL"/>
        </w:rPr>
      </w:pPr>
      <w:proofErr w:type="spellStart"/>
      <w:r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>und</w:t>
      </w:r>
      <w:proofErr w:type="spellEnd"/>
      <w:r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 xml:space="preserve"> </w:t>
      </w:r>
      <w:proofErr w:type="spellStart"/>
      <w:r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>dem</w:t>
      </w:r>
      <w:proofErr w:type="spellEnd"/>
      <w:r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 xml:space="preserve"> </w:t>
      </w:r>
      <w:proofErr w:type="spellStart"/>
      <w:r w:rsidR="008A09AA"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>Amt</w:t>
      </w:r>
      <w:proofErr w:type="spellEnd"/>
      <w:r w:rsidR="008A09AA"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 xml:space="preserve"> </w:t>
      </w:r>
      <w:proofErr w:type="spellStart"/>
      <w:r w:rsidR="008A09AA"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>Golzow</w:t>
      </w:r>
      <w:proofErr w:type="spellEnd"/>
    </w:p>
    <w:p w14:paraId="41236127" w14:textId="77777777" w:rsidR="00CC1DB2" w:rsidRPr="007945F7" w:rsidRDefault="00CC1DB2" w:rsidP="009642E2">
      <w:pPr>
        <w:spacing w:after="0"/>
        <w:jc w:val="center"/>
        <w:rPr>
          <w:rFonts w:ascii="Arial" w:hAnsi="Arial" w:cs="Arial"/>
          <w:b/>
          <w:color w:val="00B050"/>
          <w:sz w:val="36"/>
          <w:szCs w:val="40"/>
          <w:lang w:val="pl-PL"/>
        </w:rPr>
      </w:pPr>
      <w:r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>Akt ustanowienia partnerstwa pomiędzy</w:t>
      </w:r>
    </w:p>
    <w:p w14:paraId="6AD62B84" w14:textId="3C8B2551" w:rsidR="00CC1DB2" w:rsidRPr="007945F7" w:rsidRDefault="00CC1DB2" w:rsidP="009642E2">
      <w:pPr>
        <w:spacing w:after="0"/>
        <w:jc w:val="center"/>
        <w:rPr>
          <w:rFonts w:ascii="Arial" w:hAnsi="Arial" w:cs="Arial"/>
          <w:b/>
          <w:color w:val="00B050"/>
          <w:sz w:val="36"/>
          <w:szCs w:val="40"/>
          <w:lang w:val="pl-PL"/>
        </w:rPr>
      </w:pPr>
      <w:r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 xml:space="preserve">miastem Kostrzyn nad Odrą a gminą </w:t>
      </w:r>
      <w:proofErr w:type="spellStart"/>
      <w:r w:rsidRPr="007945F7">
        <w:rPr>
          <w:rFonts w:ascii="Arial" w:hAnsi="Arial" w:cs="Arial"/>
          <w:b/>
          <w:color w:val="00B050"/>
          <w:sz w:val="36"/>
          <w:szCs w:val="40"/>
          <w:lang w:val="pl-PL"/>
        </w:rPr>
        <w:t>Golzow</w:t>
      </w:r>
      <w:proofErr w:type="spellEnd"/>
    </w:p>
    <w:p w14:paraId="26BE308B" w14:textId="29031B46" w:rsidR="00197A63" w:rsidRPr="007945F7" w:rsidRDefault="00197A63" w:rsidP="00197A63">
      <w:pPr>
        <w:pStyle w:val="NormalnyWeb"/>
        <w:spacing w:before="0" w:beforeAutospacing="0" w:after="0" w:afterAutospacing="0"/>
        <w:rPr>
          <w:rFonts w:ascii="Arial" w:hAnsi="Arial" w:cs="Arial"/>
          <w:sz w:val="8"/>
          <w:szCs w:val="20"/>
          <w:lang w:val="pl-PL"/>
        </w:rPr>
      </w:pPr>
    </w:p>
    <w:p w14:paraId="2E9192F8" w14:textId="32D52DE8" w:rsidR="003D1E63" w:rsidRPr="003D1E63" w:rsidRDefault="003D1E63" w:rsidP="00657A46">
      <w:pPr>
        <w:pStyle w:val="NormalnyWeb"/>
        <w:jc w:val="center"/>
        <w:rPr>
          <w:rFonts w:ascii="Arial" w:hAnsi="Arial" w:cs="Arial"/>
        </w:rPr>
      </w:pPr>
      <w:r w:rsidRPr="003D1E63">
        <w:rPr>
          <w:rFonts w:ascii="Arial" w:hAnsi="Arial" w:cs="Arial"/>
        </w:rPr>
        <w:t xml:space="preserve">Im Geiste der europäischen Einigung und im Bewusstsein der besonderen Verantwortung unserer Grenzregionen als Brückenräume des kulturellen und wirtschaftlichen Austauschs bekräftigen die Stadt </w:t>
      </w:r>
      <w:proofErr w:type="spellStart"/>
      <w:r w:rsidRPr="003D1E63">
        <w:rPr>
          <w:rFonts w:ascii="Arial" w:hAnsi="Arial" w:cs="Arial"/>
        </w:rPr>
        <w:t>Kostrzyn</w:t>
      </w:r>
      <w:proofErr w:type="spellEnd"/>
      <w:r w:rsidR="007945F7">
        <w:rPr>
          <w:rFonts w:ascii="Arial" w:hAnsi="Arial" w:cs="Arial"/>
        </w:rPr>
        <w:t xml:space="preserve"> </w:t>
      </w:r>
      <w:proofErr w:type="spellStart"/>
      <w:r w:rsidR="007945F7">
        <w:rPr>
          <w:rFonts w:ascii="Arial" w:hAnsi="Arial" w:cs="Arial"/>
        </w:rPr>
        <w:t>nad</w:t>
      </w:r>
      <w:proofErr w:type="spellEnd"/>
      <w:r w:rsidR="007945F7">
        <w:rPr>
          <w:rFonts w:ascii="Arial" w:hAnsi="Arial" w:cs="Arial"/>
        </w:rPr>
        <w:t xml:space="preserve"> </w:t>
      </w:r>
      <w:proofErr w:type="spellStart"/>
      <w:r w:rsidR="007945F7">
        <w:rPr>
          <w:rFonts w:ascii="Arial" w:hAnsi="Arial" w:cs="Arial"/>
        </w:rPr>
        <w:t>Odr</w:t>
      </w:r>
      <w:r w:rsidR="00E9075C">
        <w:rPr>
          <w:rFonts w:ascii="Arial" w:hAnsi="Arial" w:cs="Arial"/>
        </w:rPr>
        <w:t>ą</w:t>
      </w:r>
      <w:proofErr w:type="spellEnd"/>
      <w:r w:rsidRPr="003D1E63">
        <w:rPr>
          <w:rFonts w:ascii="Arial" w:hAnsi="Arial" w:cs="Arial"/>
        </w:rPr>
        <w:t xml:space="preserve"> und das Amt Golzow ihre Partnerschaft.</w:t>
      </w:r>
    </w:p>
    <w:p w14:paraId="5F1D046B" w14:textId="6E30A6CF" w:rsidR="003D1E63" w:rsidRPr="003D1E63" w:rsidRDefault="003D1E63" w:rsidP="00657A46">
      <w:pPr>
        <w:pStyle w:val="NormalnyWeb"/>
        <w:jc w:val="center"/>
        <w:rPr>
          <w:rFonts w:ascii="Arial" w:hAnsi="Arial" w:cs="Arial"/>
        </w:rPr>
      </w:pPr>
      <w:r w:rsidRPr="003D1E63">
        <w:rPr>
          <w:rFonts w:ascii="Arial" w:hAnsi="Arial" w:cs="Arial"/>
        </w:rPr>
        <w:t>Sie ist Ausdruck gewachsener Freundschaft, vertrauensvoller Verbundenheit und erfolgreicher Zusammenarbeit im deutsch-polnischen Grenzraum. Gemeinsam verfolgen wir das Ziel, unsere Beziehungen nachhaltig zu vertiefen und den verbindenden Lebens- und Verflechtungsraum beider Orte weiterzuentwickeln.</w:t>
      </w:r>
    </w:p>
    <w:p w14:paraId="563B9B47" w14:textId="4D5DE62F" w:rsidR="003D1E63" w:rsidRPr="003D1E63" w:rsidRDefault="003D1E63" w:rsidP="00657A46">
      <w:pPr>
        <w:pStyle w:val="NormalnyWeb"/>
        <w:jc w:val="center"/>
        <w:rPr>
          <w:rFonts w:ascii="Arial" w:hAnsi="Arial" w:cs="Arial"/>
        </w:rPr>
      </w:pPr>
      <w:r w:rsidRPr="003D1E63">
        <w:rPr>
          <w:rFonts w:ascii="Arial" w:hAnsi="Arial" w:cs="Arial"/>
        </w:rPr>
        <w:t>Durch kontinuierlichen Dialog, gemeinsame Projekte und vielfältige Initiativen stärken wir die wirtschaftlichen, kulturellen und sozialen Bande und fördern das gegenseitige Verständnis unserer Bürgerinnen und Bürger in Respekt und Offenheit.</w:t>
      </w:r>
    </w:p>
    <w:p w14:paraId="75CFF695" w14:textId="3BA9DE70" w:rsidR="002A0A31" w:rsidRDefault="003D1E63" w:rsidP="00657A46">
      <w:pPr>
        <w:pStyle w:val="NormalnyWeb"/>
        <w:jc w:val="center"/>
        <w:rPr>
          <w:rFonts w:ascii="Arial" w:hAnsi="Arial" w:cs="Arial"/>
        </w:rPr>
      </w:pPr>
      <w:r w:rsidRPr="003D1E63">
        <w:rPr>
          <w:rFonts w:ascii="Arial" w:hAnsi="Arial" w:cs="Arial"/>
        </w:rPr>
        <w:t>Mit dieser Urkunde verpflichten wir uns, die Partnerschaft engagiert, weitsichtig und beständig fortzuführen und zum Wohle unserer Gemeinschaften weiter auszubauen.</w:t>
      </w:r>
    </w:p>
    <w:p w14:paraId="3A7FB640" w14:textId="3958F463" w:rsidR="003D1E63" w:rsidRDefault="003D1E63" w:rsidP="00657A46">
      <w:pPr>
        <w:pStyle w:val="NormalnyWeb"/>
        <w:spacing w:before="0" w:beforeAutospacing="0" w:after="0" w:afterAutospacing="0"/>
        <w:jc w:val="center"/>
        <w:rPr>
          <w:rFonts w:ascii="Arial" w:hAnsi="Arial" w:cs="Arial"/>
        </w:rPr>
      </w:pPr>
    </w:p>
    <w:p w14:paraId="086607ED" w14:textId="1341AB3F" w:rsidR="00CC1DB2" w:rsidRPr="007945F7" w:rsidRDefault="00CC1DB2" w:rsidP="00CC1DB2">
      <w:pPr>
        <w:pStyle w:val="NormalnyWeb"/>
        <w:spacing w:after="0"/>
        <w:jc w:val="center"/>
        <w:rPr>
          <w:rFonts w:ascii="Arial" w:eastAsiaTheme="minorHAnsi" w:hAnsi="Arial" w:cs="Arial"/>
          <w:lang w:val="pl-PL" w:eastAsia="en-US"/>
        </w:rPr>
      </w:pPr>
      <w:r w:rsidRPr="007945F7">
        <w:rPr>
          <w:rFonts w:ascii="Arial" w:eastAsiaTheme="minorHAnsi" w:hAnsi="Arial" w:cs="Arial"/>
          <w:lang w:val="pl-PL" w:eastAsia="en-US"/>
        </w:rPr>
        <w:t>W duchu jedności europejskiej oraz ze świadomością szczególnej odpowiedzialności naszych regionów przygranicznych jako pomostów wymiany kulturalnej i gospodarczej, Miasto Kostrzyn</w:t>
      </w:r>
      <w:r w:rsidR="007945F7" w:rsidRPr="007945F7">
        <w:rPr>
          <w:rFonts w:ascii="Arial" w:eastAsiaTheme="minorHAnsi" w:hAnsi="Arial" w:cs="Arial"/>
          <w:lang w:val="pl-PL" w:eastAsia="en-US"/>
        </w:rPr>
        <w:t xml:space="preserve"> </w:t>
      </w:r>
      <w:r w:rsidR="007945F7">
        <w:rPr>
          <w:rFonts w:ascii="Arial" w:eastAsiaTheme="minorHAnsi" w:hAnsi="Arial" w:cs="Arial"/>
          <w:lang w:val="pl-PL" w:eastAsia="en-US"/>
        </w:rPr>
        <w:t>nad Odrą</w:t>
      </w:r>
      <w:r w:rsidRPr="007945F7">
        <w:rPr>
          <w:rFonts w:ascii="Arial" w:eastAsiaTheme="minorHAnsi" w:hAnsi="Arial" w:cs="Arial"/>
          <w:lang w:val="pl-PL" w:eastAsia="en-US"/>
        </w:rPr>
        <w:t xml:space="preserve"> oraz </w:t>
      </w:r>
      <w:proofErr w:type="spellStart"/>
      <w:r w:rsidRPr="007945F7">
        <w:rPr>
          <w:rFonts w:ascii="Arial" w:eastAsiaTheme="minorHAnsi" w:hAnsi="Arial" w:cs="Arial"/>
          <w:lang w:val="pl-PL" w:eastAsia="en-US"/>
        </w:rPr>
        <w:t>Amt</w:t>
      </w:r>
      <w:proofErr w:type="spellEnd"/>
      <w:r w:rsidRPr="007945F7">
        <w:rPr>
          <w:rFonts w:ascii="Arial" w:eastAsiaTheme="minorHAnsi" w:hAnsi="Arial" w:cs="Arial"/>
          <w:lang w:val="pl-PL" w:eastAsia="en-US"/>
        </w:rPr>
        <w:t xml:space="preserve"> </w:t>
      </w:r>
      <w:proofErr w:type="spellStart"/>
      <w:r w:rsidRPr="007945F7">
        <w:rPr>
          <w:rFonts w:ascii="Arial" w:eastAsiaTheme="minorHAnsi" w:hAnsi="Arial" w:cs="Arial"/>
          <w:lang w:val="pl-PL" w:eastAsia="en-US"/>
        </w:rPr>
        <w:t>Golzow</w:t>
      </w:r>
      <w:proofErr w:type="spellEnd"/>
      <w:r w:rsidRPr="007945F7">
        <w:rPr>
          <w:rFonts w:ascii="Arial" w:eastAsiaTheme="minorHAnsi" w:hAnsi="Arial" w:cs="Arial"/>
          <w:lang w:val="pl-PL" w:eastAsia="en-US"/>
        </w:rPr>
        <w:t xml:space="preserve"> potwierdzają swoje partnerstwo.</w:t>
      </w:r>
    </w:p>
    <w:p w14:paraId="4D4AB78F" w14:textId="77777777" w:rsidR="00CC1DB2" w:rsidRPr="007945F7" w:rsidRDefault="00CC1DB2" w:rsidP="00CC1DB2">
      <w:pPr>
        <w:pStyle w:val="NormalnyWeb"/>
        <w:spacing w:after="0"/>
        <w:jc w:val="center"/>
        <w:rPr>
          <w:rFonts w:ascii="Arial" w:eastAsiaTheme="minorHAnsi" w:hAnsi="Arial" w:cs="Arial"/>
          <w:lang w:val="pl-PL" w:eastAsia="en-US"/>
        </w:rPr>
      </w:pPr>
      <w:r w:rsidRPr="007945F7">
        <w:rPr>
          <w:rFonts w:ascii="Arial" w:eastAsiaTheme="minorHAnsi" w:hAnsi="Arial" w:cs="Arial"/>
          <w:lang w:val="pl-PL" w:eastAsia="en-US"/>
        </w:rPr>
        <w:t>Jest ono wyrazem ugruntowanej przyjaźni, pełnej zaufania więzi oraz owocnej współpracy na polsko-niemieckim obszarze przygranicznym. Wspólnie dążymy do trwałego pogłębiania naszych relacji oraz dalszego rozwoju łączącej obie miejscowości wspólnej przestrzeni życiowej i obszaru wzajemnych powiązań.</w:t>
      </w:r>
    </w:p>
    <w:p w14:paraId="4670C616" w14:textId="77777777" w:rsidR="00CC1DB2" w:rsidRPr="007945F7" w:rsidRDefault="00CC1DB2" w:rsidP="00CC1DB2">
      <w:pPr>
        <w:pStyle w:val="NormalnyWeb"/>
        <w:spacing w:after="0"/>
        <w:jc w:val="center"/>
        <w:rPr>
          <w:rFonts w:ascii="Arial" w:eastAsiaTheme="minorHAnsi" w:hAnsi="Arial" w:cs="Arial"/>
          <w:lang w:val="pl-PL" w:eastAsia="en-US"/>
        </w:rPr>
      </w:pPr>
      <w:r w:rsidRPr="007945F7">
        <w:rPr>
          <w:rFonts w:ascii="Arial" w:eastAsiaTheme="minorHAnsi" w:hAnsi="Arial" w:cs="Arial"/>
          <w:lang w:val="pl-PL" w:eastAsia="en-US"/>
        </w:rPr>
        <w:t>Poprzez ciągły dialog, wspólne projekty i różnorodne inicjatywy wzmacniamy więzi gospodarcze, kulturalne oraz społeczne, a także wspieramy wzajemne zrozumienie naszych obywateli w duchu szacunku i otwartości.</w:t>
      </w:r>
    </w:p>
    <w:p w14:paraId="6F6C0B5D" w14:textId="1C4BA590" w:rsidR="00CC1DB2" w:rsidRPr="007945F7" w:rsidRDefault="00CC1DB2" w:rsidP="00CC1DB2">
      <w:pPr>
        <w:pStyle w:val="NormalnyWeb"/>
        <w:spacing w:after="0"/>
        <w:jc w:val="center"/>
        <w:rPr>
          <w:rFonts w:ascii="Arial" w:eastAsiaTheme="minorHAnsi" w:hAnsi="Arial" w:cs="Arial"/>
          <w:lang w:val="pl-PL" w:eastAsia="en-US"/>
        </w:rPr>
      </w:pPr>
      <w:r w:rsidRPr="007945F7">
        <w:rPr>
          <w:rFonts w:ascii="Arial" w:eastAsiaTheme="minorHAnsi" w:hAnsi="Arial" w:cs="Arial"/>
          <w:lang w:val="pl-PL" w:eastAsia="en-US"/>
        </w:rPr>
        <w:t>Niniejszym dokumentem zobowiązujemy się do zaangażowanej, dalekowzrocznej i stałej kontynuacji partnerstwa oraz jego dalszego rozwijania dla dobra naszych wspólnot.</w:t>
      </w:r>
    </w:p>
    <w:p w14:paraId="00E984FA" w14:textId="1D1B3BCA" w:rsidR="00CC1DB2" w:rsidRPr="007945F7" w:rsidRDefault="00CC1DB2" w:rsidP="00CC1DB2">
      <w:pPr>
        <w:pStyle w:val="NormalnyWeb"/>
        <w:spacing w:after="0"/>
        <w:jc w:val="center"/>
        <w:rPr>
          <w:rFonts w:ascii="Arial" w:eastAsiaTheme="minorHAnsi" w:hAnsi="Arial" w:cs="Arial"/>
          <w:lang w:val="pl-PL" w:eastAsia="en-US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5D60FF46" wp14:editId="125FA9F1">
                <wp:simplePos x="0" y="0"/>
                <wp:positionH relativeFrom="margin">
                  <wp:posOffset>1239520</wp:posOffset>
                </wp:positionH>
                <wp:positionV relativeFrom="paragraph">
                  <wp:posOffset>213360</wp:posOffset>
                </wp:positionV>
                <wp:extent cx="3998595" cy="1336675"/>
                <wp:effectExtent l="0" t="0" r="1905" b="0"/>
                <wp:wrapNone/>
                <wp:docPr id="11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8595" cy="1336675"/>
                          <a:chOff x="0" y="0"/>
                          <a:chExt cx="6419215" cy="1845945"/>
                        </a:xfrm>
                      </wpg:grpSpPr>
                      <pic:pic xmlns:pic="http://schemas.openxmlformats.org/drawingml/2006/picture">
                        <pic:nvPicPr>
                          <pic:cNvPr id="8" name="Grafik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877"/>
                          <a:stretch/>
                        </pic:blipFill>
                        <pic:spPr bwMode="auto">
                          <a:xfrm>
                            <a:off x="0" y="0"/>
                            <a:ext cx="6419215" cy="184594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" name="Rechteck 10"/>
                        <wps:cNvSpPr/>
                        <wps:spPr>
                          <a:xfrm>
                            <a:off x="3700732" y="1492370"/>
                            <a:ext cx="2415396" cy="21566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96EC05" id="Gruppieren 11" o:spid="_x0000_s1026" style="position:absolute;margin-left:97.6pt;margin-top:16.8pt;width:314.85pt;height:105.25pt;z-index:-251654144;mso-position-horizontal-relative:margin;mso-width-relative:margin;mso-height-relative:margin" coordsize="64192,184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8" o:spid="_x0000_s1027" type="#_x0000_t75" style="position:absolute;width:64192;height:18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">
                  <v:imagedata r:id="rId10" o:title="" croptop="32032f" chromakey="black"/>
                </v:shape>
                <v:rect id="Rechteck 10" o:spid="_x0000_s1028" style="position:absolute;left:37007;top:14923;width:24154;height:21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" fillcolor="white [3212]" strokecolor="white [3212]" strokeweight="2pt"/>
                <w10:wrap anchorx="margin"/>
              </v:group>
            </w:pict>
          </mc:Fallback>
        </mc:AlternateContent>
      </w:r>
    </w:p>
    <w:p w14:paraId="32463CC0" w14:textId="23EA22CA" w:rsidR="008A09AA" w:rsidRPr="007945F7" w:rsidRDefault="00CC1DB2" w:rsidP="00CC1DB2">
      <w:pPr>
        <w:rPr>
          <w:rFonts w:ascii="Arial" w:hAnsi="Arial" w:cs="Arial"/>
          <w:sz w:val="20"/>
          <w:szCs w:val="20"/>
          <w:lang w:val="pl-PL"/>
        </w:rPr>
      </w:pPr>
      <w:r w:rsidRPr="007945F7">
        <w:rPr>
          <w:rFonts w:ascii="Arial" w:hAnsi="Arial" w:cs="Arial"/>
          <w:sz w:val="20"/>
          <w:szCs w:val="20"/>
          <w:lang w:val="pl-PL"/>
        </w:rPr>
        <w:t>___________________</w:t>
      </w:r>
      <w:r w:rsidR="008A09AA" w:rsidRPr="007945F7">
        <w:rPr>
          <w:rFonts w:ascii="Arial" w:hAnsi="Arial" w:cs="Arial"/>
          <w:sz w:val="20"/>
          <w:szCs w:val="20"/>
          <w:lang w:val="pl-PL"/>
        </w:rPr>
        <w:tab/>
      </w:r>
      <w:r w:rsidR="008A09AA" w:rsidRPr="007945F7">
        <w:rPr>
          <w:rFonts w:ascii="Arial" w:hAnsi="Arial" w:cs="Arial"/>
          <w:sz w:val="20"/>
          <w:szCs w:val="20"/>
          <w:lang w:val="pl-PL"/>
        </w:rPr>
        <w:tab/>
      </w:r>
      <w:r w:rsidR="008A09AA" w:rsidRPr="007945F7">
        <w:rPr>
          <w:rFonts w:ascii="Arial" w:hAnsi="Arial" w:cs="Arial"/>
          <w:sz w:val="20"/>
          <w:szCs w:val="20"/>
          <w:lang w:val="pl-PL"/>
        </w:rPr>
        <w:tab/>
      </w:r>
      <w:r w:rsidR="008A09AA" w:rsidRPr="007945F7">
        <w:rPr>
          <w:rFonts w:ascii="Arial" w:hAnsi="Arial" w:cs="Arial"/>
          <w:sz w:val="20"/>
          <w:szCs w:val="20"/>
          <w:lang w:val="pl-PL"/>
        </w:rPr>
        <w:tab/>
      </w:r>
      <w:r w:rsidR="008A09AA" w:rsidRPr="007945F7">
        <w:rPr>
          <w:rFonts w:ascii="Arial" w:hAnsi="Arial" w:cs="Arial"/>
          <w:sz w:val="20"/>
          <w:szCs w:val="20"/>
          <w:lang w:val="pl-PL"/>
        </w:rPr>
        <w:tab/>
      </w:r>
      <w:r w:rsidR="008A09AA" w:rsidRPr="007945F7">
        <w:rPr>
          <w:rFonts w:ascii="Arial" w:hAnsi="Arial" w:cs="Arial"/>
          <w:sz w:val="20"/>
          <w:szCs w:val="20"/>
          <w:lang w:val="pl-PL"/>
        </w:rPr>
        <w:tab/>
      </w:r>
      <w:r w:rsidR="008A09AA" w:rsidRPr="007945F7">
        <w:rPr>
          <w:rFonts w:ascii="Arial" w:hAnsi="Arial" w:cs="Arial"/>
          <w:sz w:val="20"/>
          <w:szCs w:val="20"/>
          <w:lang w:val="pl-PL"/>
        </w:rPr>
        <w:tab/>
      </w:r>
      <w:r w:rsidR="008A09AA" w:rsidRPr="007945F7">
        <w:rPr>
          <w:rFonts w:ascii="Arial" w:hAnsi="Arial" w:cs="Arial"/>
          <w:sz w:val="20"/>
          <w:szCs w:val="20"/>
          <w:lang w:val="pl-PL"/>
        </w:rPr>
        <w:tab/>
      </w:r>
      <w:r w:rsidRPr="007945F7">
        <w:rPr>
          <w:rFonts w:ascii="Arial" w:hAnsi="Arial" w:cs="Arial"/>
          <w:sz w:val="20"/>
          <w:szCs w:val="20"/>
          <w:lang w:val="pl-PL"/>
        </w:rPr>
        <w:t>______________________</w:t>
      </w:r>
      <w:r w:rsidR="008A09AA" w:rsidRPr="007945F7">
        <w:rPr>
          <w:rFonts w:ascii="Arial" w:hAnsi="Arial" w:cs="Arial"/>
          <w:sz w:val="20"/>
          <w:szCs w:val="20"/>
          <w:lang w:val="pl-PL"/>
        </w:rPr>
        <w:tab/>
      </w:r>
    </w:p>
    <w:p w14:paraId="2156EB76" w14:textId="5CE3AF31" w:rsidR="003D1E63" w:rsidRPr="007945F7" w:rsidRDefault="007945F7" w:rsidP="003D1E63">
      <w:pPr>
        <w:spacing w:after="0"/>
        <w:jc w:val="both"/>
        <w:rPr>
          <w:rFonts w:ascii="Arial" w:hAnsi="Arial" w:cs="Arial"/>
          <w:sz w:val="24"/>
          <w:szCs w:val="20"/>
          <w:lang w:val="pl-PL"/>
        </w:rPr>
      </w:pPr>
      <w:r>
        <w:rPr>
          <w:rFonts w:ascii="Arial" w:hAnsi="Arial" w:cs="Arial"/>
          <w:sz w:val="24"/>
          <w:szCs w:val="20"/>
          <w:lang w:val="pl-PL"/>
        </w:rPr>
        <w:t>dr</w:t>
      </w:r>
      <w:r w:rsidR="003D1E63" w:rsidRPr="007945F7">
        <w:rPr>
          <w:rFonts w:ascii="Arial" w:hAnsi="Arial" w:cs="Arial"/>
          <w:sz w:val="24"/>
          <w:szCs w:val="20"/>
          <w:lang w:val="pl-PL"/>
        </w:rPr>
        <w:t xml:space="preserve"> Andrzej </w:t>
      </w:r>
      <w:proofErr w:type="spellStart"/>
      <w:r w:rsidR="003D1E63" w:rsidRPr="007945F7">
        <w:rPr>
          <w:rFonts w:ascii="Arial" w:hAnsi="Arial" w:cs="Arial"/>
          <w:sz w:val="24"/>
          <w:szCs w:val="20"/>
          <w:lang w:val="pl-PL"/>
        </w:rPr>
        <w:t>Kunt</w:t>
      </w:r>
      <w:proofErr w:type="spellEnd"/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  <w:t>Tino Krebs</w:t>
      </w:r>
    </w:p>
    <w:p w14:paraId="0F604D47" w14:textId="40EEC589" w:rsidR="00196C5C" w:rsidRPr="007945F7" w:rsidRDefault="00196C5C" w:rsidP="00196C5C">
      <w:pPr>
        <w:spacing w:after="0"/>
        <w:ind w:left="5040" w:hanging="5040"/>
        <w:rPr>
          <w:rFonts w:ascii="Arial" w:hAnsi="Arial" w:cs="Arial"/>
          <w:sz w:val="24"/>
          <w:szCs w:val="20"/>
          <w:lang w:val="pl-PL"/>
        </w:rPr>
      </w:pPr>
      <w:r w:rsidRPr="007945F7">
        <w:rPr>
          <w:rFonts w:ascii="Arial" w:hAnsi="Arial" w:cs="Arial"/>
          <w:sz w:val="24"/>
          <w:szCs w:val="20"/>
          <w:lang w:val="pl-PL"/>
        </w:rPr>
        <w:t>Burmistrz</w:t>
      </w:r>
      <w:r w:rsidR="00CC1DB2" w:rsidRPr="007945F7">
        <w:rPr>
          <w:rFonts w:ascii="Arial" w:hAnsi="Arial" w:cs="Arial"/>
          <w:sz w:val="24"/>
          <w:szCs w:val="20"/>
          <w:lang w:val="pl-PL"/>
        </w:rPr>
        <w:t xml:space="preserve"> Miasta</w:t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r w:rsidR="003D1E63" w:rsidRPr="007945F7">
        <w:rPr>
          <w:rFonts w:ascii="Arial" w:hAnsi="Arial" w:cs="Arial"/>
          <w:sz w:val="24"/>
          <w:szCs w:val="20"/>
          <w:lang w:val="pl-PL"/>
        </w:rPr>
        <w:tab/>
      </w:r>
      <w:proofErr w:type="spellStart"/>
      <w:r w:rsidR="00CC1DB2" w:rsidRPr="007945F7">
        <w:rPr>
          <w:rFonts w:ascii="Arial" w:hAnsi="Arial" w:cs="Arial"/>
          <w:sz w:val="24"/>
          <w:szCs w:val="20"/>
          <w:lang w:val="pl-PL"/>
        </w:rPr>
        <w:t>Amtsdirektor</w:t>
      </w:r>
      <w:proofErr w:type="spellEnd"/>
      <w:r w:rsidR="00CC1DB2" w:rsidRPr="007945F7">
        <w:rPr>
          <w:rFonts w:ascii="Arial" w:hAnsi="Arial" w:cs="Arial"/>
          <w:sz w:val="24"/>
          <w:szCs w:val="20"/>
          <w:lang w:val="pl-PL"/>
        </w:rPr>
        <w:t xml:space="preserve"> </w:t>
      </w:r>
    </w:p>
    <w:p w14:paraId="33509C33" w14:textId="6DFAEE09" w:rsidR="008A09AA" w:rsidRPr="003D1E63" w:rsidRDefault="00196C5C" w:rsidP="003D1E63">
      <w:pPr>
        <w:spacing w:after="0"/>
        <w:rPr>
          <w:rFonts w:ascii="Arial" w:hAnsi="Arial" w:cs="Arial"/>
          <w:sz w:val="24"/>
          <w:szCs w:val="20"/>
        </w:rPr>
      </w:pPr>
      <w:r w:rsidRPr="000D4683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45FDD0B9" wp14:editId="66BA1312">
                <wp:simplePos x="0" y="0"/>
                <wp:positionH relativeFrom="margin">
                  <wp:posOffset>1873885</wp:posOffset>
                </wp:positionH>
                <wp:positionV relativeFrom="paragraph">
                  <wp:posOffset>365447</wp:posOffset>
                </wp:positionV>
                <wp:extent cx="2360930" cy="1404620"/>
                <wp:effectExtent l="0" t="0" r="0" b="254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F06433" w14:textId="0B7A7F12" w:rsidR="001E24F6" w:rsidRPr="000D4683" w:rsidRDefault="001E24F6" w:rsidP="000D4683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</w:rPr>
                            </w:pPr>
                            <w:r w:rsidRPr="000D4683">
                              <w:rPr>
                                <w:rFonts w:ascii="Arial" w:hAnsi="Arial" w:cs="Arial"/>
                                <w:sz w:val="20"/>
                              </w:rPr>
                              <w:t>Küstrin-Kietz, 21.03.2026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5FDD0B9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147.55pt;margin-top:28.8pt;width:185.9pt;height:110.6pt;z-index:251664384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" filled="f" stroked="f">
                <v:textbox style="mso-fit-shape-to-text:t">
                  <w:txbxContent>
                    <w:p w14:paraId="53F06433" w14:textId="0B7A7F12" w:rsidR="001E24F6" w:rsidRPr="000D4683" w:rsidRDefault="001E24F6" w:rsidP="000D4683">
                      <w:pPr>
                        <w:jc w:val="center"/>
                        <w:rPr>
                          <w:rFonts w:ascii="Arial" w:hAnsi="Arial" w:cs="Arial"/>
                          <w:sz w:val="20"/>
                        </w:rPr>
                      </w:pPr>
                      <w:r w:rsidRPr="000D4683">
                        <w:rPr>
                          <w:rFonts w:ascii="Arial" w:hAnsi="Arial" w:cs="Arial"/>
                          <w:sz w:val="20"/>
                        </w:rPr>
                        <w:t>Küstrin-Kietz, 21.03.2026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spellStart"/>
      <w:r>
        <w:rPr>
          <w:rFonts w:ascii="Arial" w:hAnsi="Arial" w:cs="Arial"/>
          <w:sz w:val="24"/>
          <w:szCs w:val="20"/>
        </w:rPr>
        <w:t>Kostrzyn</w:t>
      </w:r>
      <w:proofErr w:type="spellEnd"/>
      <w:r>
        <w:rPr>
          <w:rFonts w:ascii="Arial" w:hAnsi="Arial" w:cs="Arial"/>
          <w:sz w:val="24"/>
          <w:szCs w:val="20"/>
        </w:rPr>
        <w:t xml:space="preserve"> </w:t>
      </w:r>
      <w:proofErr w:type="spellStart"/>
      <w:r>
        <w:rPr>
          <w:rFonts w:ascii="Arial" w:hAnsi="Arial" w:cs="Arial"/>
          <w:sz w:val="24"/>
          <w:szCs w:val="20"/>
        </w:rPr>
        <w:t>nad</w:t>
      </w:r>
      <w:proofErr w:type="spellEnd"/>
      <w:r>
        <w:rPr>
          <w:rFonts w:ascii="Arial" w:hAnsi="Arial" w:cs="Arial"/>
          <w:sz w:val="24"/>
          <w:szCs w:val="20"/>
        </w:rPr>
        <w:t xml:space="preserve"> </w:t>
      </w:r>
      <w:proofErr w:type="spellStart"/>
      <w:r>
        <w:rPr>
          <w:rFonts w:ascii="Arial" w:hAnsi="Arial" w:cs="Arial"/>
          <w:sz w:val="24"/>
          <w:szCs w:val="20"/>
        </w:rPr>
        <w:t>Odr</w:t>
      </w:r>
      <w:r w:rsidR="007945F7">
        <w:rPr>
          <w:rFonts w:ascii="Arial" w:hAnsi="Arial" w:cs="Arial"/>
          <w:sz w:val="24"/>
          <w:szCs w:val="20"/>
        </w:rPr>
        <w:t>ą</w:t>
      </w:r>
      <w:proofErr w:type="spellEnd"/>
      <w:r>
        <w:rPr>
          <w:rFonts w:ascii="Arial" w:hAnsi="Arial" w:cs="Arial"/>
          <w:sz w:val="24"/>
          <w:szCs w:val="20"/>
        </w:rPr>
        <w:tab/>
      </w:r>
      <w:r w:rsidR="00CC1DB2">
        <w:rPr>
          <w:rFonts w:ascii="Arial" w:hAnsi="Arial" w:cs="Arial"/>
          <w:sz w:val="24"/>
          <w:szCs w:val="20"/>
        </w:rPr>
        <w:tab/>
      </w:r>
      <w:r w:rsidR="00CC1DB2">
        <w:rPr>
          <w:rFonts w:ascii="Arial" w:hAnsi="Arial" w:cs="Arial"/>
          <w:sz w:val="24"/>
          <w:szCs w:val="20"/>
        </w:rPr>
        <w:tab/>
      </w:r>
      <w:r w:rsidR="00CC1DB2">
        <w:rPr>
          <w:rFonts w:ascii="Arial" w:hAnsi="Arial" w:cs="Arial"/>
          <w:sz w:val="24"/>
          <w:szCs w:val="20"/>
        </w:rPr>
        <w:tab/>
      </w:r>
      <w:r w:rsidR="00CC1DB2">
        <w:rPr>
          <w:rFonts w:ascii="Arial" w:hAnsi="Arial" w:cs="Arial"/>
          <w:sz w:val="24"/>
          <w:szCs w:val="20"/>
        </w:rPr>
        <w:tab/>
      </w:r>
      <w:r w:rsidR="00CC1DB2">
        <w:rPr>
          <w:rFonts w:ascii="Arial" w:hAnsi="Arial" w:cs="Arial"/>
          <w:sz w:val="24"/>
          <w:szCs w:val="20"/>
        </w:rPr>
        <w:tab/>
      </w:r>
      <w:r w:rsidR="00CC1DB2">
        <w:rPr>
          <w:rFonts w:ascii="Arial" w:hAnsi="Arial" w:cs="Arial"/>
          <w:sz w:val="24"/>
          <w:szCs w:val="20"/>
        </w:rPr>
        <w:tab/>
      </w:r>
      <w:r w:rsidR="00CC1DB2">
        <w:rPr>
          <w:rFonts w:ascii="Arial" w:hAnsi="Arial" w:cs="Arial"/>
          <w:sz w:val="24"/>
          <w:szCs w:val="20"/>
        </w:rPr>
        <w:tab/>
        <w:t>Amt Golzow</w:t>
      </w:r>
    </w:p>
    <w:sectPr w:rsidR="008A09AA" w:rsidRPr="003D1E63" w:rsidSect="003D1E63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851" w:bottom="1134" w:left="851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F6BFFE" w14:textId="77777777" w:rsidR="0046795E" w:rsidRDefault="0046795E">
      <w:pPr>
        <w:spacing w:after="0" w:line="240" w:lineRule="auto"/>
      </w:pPr>
      <w:r>
        <w:separator/>
      </w:r>
    </w:p>
  </w:endnote>
  <w:endnote w:type="continuationSeparator" w:id="0">
    <w:p w14:paraId="29392124" w14:textId="77777777" w:rsidR="0046795E" w:rsidRDefault="004679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Franklin Gothic Demi">
    <w:panose1 w:val="020B07030201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2221" w:type="dxa"/>
      <w:tblInd w:w="-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221"/>
    </w:tblGrid>
    <w:tr w:rsidR="001E24F6" w14:paraId="182180C7" w14:textId="77777777" w:rsidTr="00115663">
      <w:trPr>
        <w:trHeight w:val="1421"/>
      </w:trPr>
      <w:tc>
        <w:tcPr>
          <w:tcW w:w="12221" w:type="dxa"/>
          <w:tcBorders>
            <w:top w:val="nil"/>
            <w:left w:val="nil"/>
            <w:bottom w:val="nil"/>
            <w:right w:val="nil"/>
          </w:tcBorders>
        </w:tcPr>
        <w:p w14:paraId="59AE8B43" w14:textId="6A7E69FF" w:rsidR="001E24F6" w:rsidRDefault="001E24F6" w:rsidP="00115663">
          <w:pPr>
            <w:pStyle w:val="Stopka"/>
            <w:spacing w:after="0"/>
            <w:jc w:val="left"/>
          </w:pPr>
          <w:r>
            <w:rPr>
              <w:noProof/>
            </w:rPr>
            <w:drawing>
              <wp:anchor distT="0" distB="0" distL="114300" distR="114300" simplePos="0" relativeHeight="251660288" behindDoc="1" locked="0" layoutInCell="1" allowOverlap="1" wp14:anchorId="0EB55EC4" wp14:editId="51005E45">
                <wp:simplePos x="0" y="0"/>
                <wp:positionH relativeFrom="page">
                  <wp:posOffset>-110599</wp:posOffset>
                </wp:positionH>
                <wp:positionV relativeFrom="paragraph">
                  <wp:posOffset>-46355</wp:posOffset>
                </wp:positionV>
                <wp:extent cx="7630510" cy="924504"/>
                <wp:effectExtent l="0" t="0" r="0" b="9525"/>
                <wp:wrapNone/>
                <wp:docPr id="3" name="Grafik 3" descr="Abstract smooth flowing wave with transparent green and red gradients on white background, clean modern vector desig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Abstract smooth flowing wave with transparent green and red gradients on white background, clean modern vector desig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6095" b="18075"/>
                        <a:stretch/>
                      </pic:blipFill>
                      <pic:spPr bwMode="auto">
                        <a:xfrm>
                          <a:off x="0" y="0"/>
                          <a:ext cx="7630510" cy="9245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2275" w:type="dxa"/>
      <w:tblInd w:w="-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3470"/>
    </w:tblGrid>
    <w:tr w:rsidR="001E24F6" w14:paraId="062AAA82" w14:textId="77777777" w:rsidTr="002E1A5A">
      <w:trPr>
        <w:trHeight w:val="1362"/>
      </w:trPr>
      <w:tc>
        <w:tcPr>
          <w:tcW w:w="12275" w:type="dxa"/>
          <w:tcBorders>
            <w:top w:val="nil"/>
            <w:left w:val="nil"/>
            <w:bottom w:val="nil"/>
            <w:right w:val="nil"/>
          </w:tcBorders>
        </w:tcPr>
        <w:p w14:paraId="496A1815" w14:textId="77777777" w:rsidR="001E24F6" w:rsidRDefault="001E24F6" w:rsidP="002E1A5A">
          <w:pPr>
            <w:pStyle w:val="Stopka"/>
            <w:spacing w:after="0"/>
          </w:pPr>
          <w:r>
            <w:rPr>
              <w:noProof/>
              <w:lang w:bidi="de-DE"/>
            </w:rPr>
            <w:drawing>
              <wp:inline distT="0" distB="0" distL="0" distR="0" wp14:anchorId="360A20A6" wp14:editId="3D934371">
                <wp:extent cx="8551368" cy="976184"/>
                <wp:effectExtent l="0" t="0" r="2540" b="0"/>
                <wp:docPr id="15" name="Bild 15" descr="Grünes Wellendesig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green-waves-17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50805" cy="10902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B737BA" w14:textId="77777777" w:rsidR="0046795E" w:rsidRDefault="0046795E">
      <w:pPr>
        <w:spacing w:after="0" w:line="240" w:lineRule="auto"/>
      </w:pPr>
      <w:r>
        <w:separator/>
      </w:r>
    </w:p>
  </w:footnote>
  <w:footnote w:type="continuationSeparator" w:id="0">
    <w:p w14:paraId="67D54F28" w14:textId="77777777" w:rsidR="0046795E" w:rsidRDefault="004679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2201" w:type="dxa"/>
      <w:tblInd w:w="-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201"/>
    </w:tblGrid>
    <w:tr w:rsidR="001E24F6" w14:paraId="797C6CD0" w14:textId="77777777" w:rsidTr="003D1E63">
      <w:trPr>
        <w:trHeight w:val="1418"/>
      </w:trPr>
      <w:tc>
        <w:tcPr>
          <w:tcW w:w="12201" w:type="dxa"/>
          <w:tcBorders>
            <w:top w:val="nil"/>
            <w:left w:val="nil"/>
            <w:bottom w:val="nil"/>
            <w:right w:val="nil"/>
          </w:tcBorders>
        </w:tcPr>
        <w:p w14:paraId="0EC011ED" w14:textId="759E1263" w:rsidR="001E24F6" w:rsidRDefault="001E24F6" w:rsidP="00115663">
          <w:pPr>
            <w:pStyle w:val="Nagwek"/>
          </w:pPr>
          <w:r>
            <w:rPr>
              <w:noProof/>
            </w:rPr>
            <w:drawing>
              <wp:anchor distT="0" distB="0" distL="114300" distR="114300" simplePos="0" relativeHeight="251662336" behindDoc="1" locked="0" layoutInCell="1" allowOverlap="1" wp14:anchorId="4C344C29" wp14:editId="472EDB72">
                <wp:simplePos x="0" y="0"/>
                <wp:positionH relativeFrom="page">
                  <wp:posOffset>3810</wp:posOffset>
                </wp:positionH>
                <wp:positionV relativeFrom="paragraph">
                  <wp:posOffset>7620</wp:posOffset>
                </wp:positionV>
                <wp:extent cx="7630510" cy="924504"/>
                <wp:effectExtent l="0" t="0" r="0" b="9525"/>
                <wp:wrapNone/>
                <wp:docPr id="4" name="Grafik 4" descr="Abstract smooth flowing wave with transparent green and red gradients on white background, clean modern vector desig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Abstract smooth flowing wave with transparent green and red gradients on white background, clean modern vector desig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6095" b="18075"/>
                        <a:stretch/>
                      </pic:blipFill>
                      <pic:spPr bwMode="auto">
                        <a:xfrm flipH="1">
                          <a:off x="0" y="0"/>
                          <a:ext cx="7630510" cy="9245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BC4CD" w14:textId="77777777" w:rsidR="001E24F6" w:rsidRDefault="001E24F6">
    <w:r>
      <w:rPr>
        <w:lang w:bidi="de-DE"/>
      </w:rPr>
      <w:c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638385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E181AE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B86C1F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5A2BB4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A10E52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7981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DBECF5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E54A4A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D28E3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FDE099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829558594">
    <w:abstractNumId w:val="9"/>
  </w:num>
  <w:num w:numId="2" w16cid:durableId="928780165">
    <w:abstractNumId w:val="7"/>
  </w:num>
  <w:num w:numId="3" w16cid:durableId="2008633936">
    <w:abstractNumId w:val="6"/>
  </w:num>
  <w:num w:numId="4" w16cid:durableId="1817334751">
    <w:abstractNumId w:val="5"/>
  </w:num>
  <w:num w:numId="5" w16cid:durableId="279184463">
    <w:abstractNumId w:val="4"/>
  </w:num>
  <w:num w:numId="6" w16cid:durableId="250969781">
    <w:abstractNumId w:val="8"/>
  </w:num>
  <w:num w:numId="7" w16cid:durableId="1555191649">
    <w:abstractNumId w:val="3"/>
  </w:num>
  <w:num w:numId="8" w16cid:durableId="1669744544">
    <w:abstractNumId w:val="2"/>
  </w:num>
  <w:num w:numId="9" w16cid:durableId="785586838">
    <w:abstractNumId w:val="1"/>
  </w:num>
  <w:num w:numId="10" w16cid:durableId="19136612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0A31"/>
    <w:rsid w:val="00001173"/>
    <w:rsid w:val="00066E19"/>
    <w:rsid w:val="000B4BF8"/>
    <w:rsid w:val="000D4683"/>
    <w:rsid w:val="000F2898"/>
    <w:rsid w:val="00115663"/>
    <w:rsid w:val="00196C5C"/>
    <w:rsid w:val="00197A63"/>
    <w:rsid w:val="001B4979"/>
    <w:rsid w:val="001E24F6"/>
    <w:rsid w:val="00213EAB"/>
    <w:rsid w:val="00215D1D"/>
    <w:rsid w:val="002812CE"/>
    <w:rsid w:val="00284AAA"/>
    <w:rsid w:val="002A0A31"/>
    <w:rsid w:val="002C74C6"/>
    <w:rsid w:val="002D7F70"/>
    <w:rsid w:val="002E1A5A"/>
    <w:rsid w:val="002E77F7"/>
    <w:rsid w:val="00312210"/>
    <w:rsid w:val="00361777"/>
    <w:rsid w:val="00361FC2"/>
    <w:rsid w:val="003D1E63"/>
    <w:rsid w:val="003F7C02"/>
    <w:rsid w:val="00462B54"/>
    <w:rsid w:val="00465B59"/>
    <w:rsid w:val="0046795E"/>
    <w:rsid w:val="004C595E"/>
    <w:rsid w:val="00517370"/>
    <w:rsid w:val="00535A9A"/>
    <w:rsid w:val="00576382"/>
    <w:rsid w:val="005D5989"/>
    <w:rsid w:val="00620729"/>
    <w:rsid w:val="00652A00"/>
    <w:rsid w:val="00657A46"/>
    <w:rsid w:val="00672EC5"/>
    <w:rsid w:val="00673242"/>
    <w:rsid w:val="00691768"/>
    <w:rsid w:val="006A2A27"/>
    <w:rsid w:val="006F0367"/>
    <w:rsid w:val="007945F7"/>
    <w:rsid w:val="007C4A68"/>
    <w:rsid w:val="007C679D"/>
    <w:rsid w:val="007E0D6E"/>
    <w:rsid w:val="007E3A99"/>
    <w:rsid w:val="007F2AD5"/>
    <w:rsid w:val="008658F6"/>
    <w:rsid w:val="008945AC"/>
    <w:rsid w:val="008A09AA"/>
    <w:rsid w:val="0094142E"/>
    <w:rsid w:val="009439AA"/>
    <w:rsid w:val="009642E2"/>
    <w:rsid w:val="00A45E55"/>
    <w:rsid w:val="00A61CE1"/>
    <w:rsid w:val="00AC15EB"/>
    <w:rsid w:val="00B22EC4"/>
    <w:rsid w:val="00B54EAE"/>
    <w:rsid w:val="00B552FE"/>
    <w:rsid w:val="00B754E3"/>
    <w:rsid w:val="00BA5A05"/>
    <w:rsid w:val="00BC06ED"/>
    <w:rsid w:val="00C05B36"/>
    <w:rsid w:val="00C712EF"/>
    <w:rsid w:val="00CC1DB2"/>
    <w:rsid w:val="00CE2CAB"/>
    <w:rsid w:val="00D904CD"/>
    <w:rsid w:val="00D96770"/>
    <w:rsid w:val="00DE3E34"/>
    <w:rsid w:val="00E041D6"/>
    <w:rsid w:val="00E22D5A"/>
    <w:rsid w:val="00E304AF"/>
    <w:rsid w:val="00E32718"/>
    <w:rsid w:val="00E71405"/>
    <w:rsid w:val="00E802A8"/>
    <w:rsid w:val="00E9075C"/>
    <w:rsid w:val="00EC0DC7"/>
    <w:rsid w:val="00EC56F9"/>
    <w:rsid w:val="00EE019B"/>
    <w:rsid w:val="00F27F6B"/>
    <w:rsid w:val="00F72779"/>
    <w:rsid w:val="00F83039"/>
    <w:rsid w:val="00F87567"/>
    <w:rsid w:val="00FA5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D57500D"/>
  <w15:chartTrackingRefBased/>
  <w15:docId w15:val="{7F4122E9-50DE-4053-840D-20585343A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3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iPriority="5" w:unhideWhenUsed="1" w:qFormat="1"/>
    <w:lsdException w:name="Signature" w:semiHidden="1" w:uiPriority="6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iPriority="4" w:unhideWhenUsed="1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A0A31"/>
    <w:rPr>
      <w:sz w:val="22"/>
      <w:szCs w:val="22"/>
    </w:rPr>
  </w:style>
  <w:style w:type="paragraph" w:styleId="Nagwek1">
    <w:name w:val="heading 1"/>
    <w:basedOn w:val="Normalny"/>
    <w:next w:val="Kontaktinfos"/>
    <w:link w:val="Nagwek1Znak"/>
    <w:uiPriority w:val="1"/>
    <w:qFormat/>
    <w:rsid w:val="002E1A5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Cs/>
      <w:color w:val="3D5157" w:themeColor="accent2"/>
      <w:sz w:val="36"/>
      <w:szCs w:val="28"/>
    </w:rPr>
  </w:style>
  <w:style w:type="paragraph" w:styleId="Nagwek2">
    <w:name w:val="heading 2"/>
    <w:basedOn w:val="Normalny"/>
    <w:next w:val="Normalny"/>
    <w:link w:val="Nagwek2Znak"/>
    <w:uiPriority w:val="1"/>
    <w:semiHidden/>
    <w:unhideWhenUsed/>
    <w:qFormat/>
    <w:rsid w:val="00FA5F9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4F6228" w:themeColor="accent6" w:themeShade="80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1"/>
    <w:semiHidden/>
    <w:unhideWhenUsed/>
    <w:qFormat/>
    <w:rsid w:val="00FA5F9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4F6228" w:themeColor="accent6" w:themeShade="80"/>
      <w:szCs w:val="24"/>
    </w:rPr>
  </w:style>
  <w:style w:type="paragraph" w:styleId="Nagwek4">
    <w:name w:val="heading 4"/>
    <w:basedOn w:val="Normalny"/>
    <w:next w:val="Normalny"/>
    <w:link w:val="Nagwek4Znak"/>
    <w:uiPriority w:val="1"/>
    <w:semiHidden/>
    <w:unhideWhenUsed/>
    <w:qFormat/>
    <w:rsid w:val="00FA5F9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F6228" w:themeColor="accent6" w:themeShade="80"/>
    </w:rPr>
  </w:style>
  <w:style w:type="paragraph" w:styleId="Nagwek5">
    <w:name w:val="heading 5"/>
    <w:basedOn w:val="Normalny"/>
    <w:next w:val="Normalny"/>
    <w:link w:val="Nagwek5Znak"/>
    <w:uiPriority w:val="1"/>
    <w:semiHidden/>
    <w:unhideWhenUsed/>
    <w:qFormat/>
    <w:rsid w:val="00FA5F92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color w:val="4F6228" w:themeColor="accent6" w:themeShade="80"/>
    </w:rPr>
  </w:style>
  <w:style w:type="paragraph" w:styleId="Nagwek6">
    <w:name w:val="heading 6"/>
    <w:basedOn w:val="Normalny"/>
    <w:next w:val="Normalny"/>
    <w:link w:val="Nagwek6Znak"/>
    <w:uiPriority w:val="1"/>
    <w:semiHidden/>
    <w:unhideWhenUsed/>
    <w:qFormat/>
    <w:rsid w:val="00FA5F92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color w:val="4F6228" w:themeColor="accent6" w:themeShade="80"/>
    </w:rPr>
  </w:style>
  <w:style w:type="paragraph" w:styleId="Nagwek7">
    <w:name w:val="heading 7"/>
    <w:basedOn w:val="Normalny"/>
    <w:next w:val="Normalny"/>
    <w:link w:val="Nagwek7Znak"/>
    <w:uiPriority w:val="1"/>
    <w:semiHidden/>
    <w:unhideWhenUsed/>
    <w:qFormat/>
    <w:rsid w:val="00FA5F9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4F6228" w:themeColor="accent6" w:themeShade="80"/>
    </w:rPr>
  </w:style>
  <w:style w:type="paragraph" w:styleId="Nagwek8">
    <w:name w:val="heading 8"/>
    <w:basedOn w:val="Normalny"/>
    <w:next w:val="Normalny"/>
    <w:link w:val="Nagwek8Znak"/>
    <w:uiPriority w:val="1"/>
    <w:semiHidden/>
    <w:unhideWhenUsed/>
    <w:qFormat/>
    <w:rsid w:val="00D904CD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1"/>
    <w:semiHidden/>
    <w:unhideWhenUsed/>
    <w:qFormat/>
    <w:rsid w:val="00D904CD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1"/>
    <w:rsid w:val="002E1A5A"/>
    <w:rPr>
      <w:rFonts w:asciiTheme="majorHAnsi" w:eastAsiaTheme="majorEastAsia" w:hAnsiTheme="majorHAnsi" w:cstheme="majorBidi"/>
      <w:bCs/>
      <w:color w:val="3D5157" w:themeColor="accent2"/>
      <w:sz w:val="36"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pPr>
      <w:outlineLvl w:val="9"/>
    </w:pPr>
    <w:rPr>
      <w:bCs w:val="0"/>
      <w:szCs w:val="32"/>
    </w:rPr>
  </w:style>
  <w:style w:type="paragraph" w:styleId="Nagwek">
    <w:name w:val="header"/>
    <w:basedOn w:val="Normalny"/>
    <w:link w:val="NagwekZnak"/>
    <w:uiPriority w:val="99"/>
    <w:unhideWhenUsed/>
    <w:rPr>
      <w:color w:val="000000" w:themeColor="text1"/>
      <w:sz w:val="24"/>
      <w:szCs w:val="20"/>
    </w:rPr>
  </w:style>
  <w:style w:type="character" w:customStyle="1" w:styleId="NagwekZnak">
    <w:name w:val="Nagłówek Znak"/>
    <w:basedOn w:val="Domylnaczcionkaakapitu"/>
    <w:link w:val="Nagwek"/>
    <w:uiPriority w:val="99"/>
  </w:style>
  <w:style w:type="paragraph" w:styleId="Stopka">
    <w:name w:val="footer"/>
    <w:basedOn w:val="Normalny"/>
    <w:link w:val="StopkaZnak"/>
    <w:uiPriority w:val="99"/>
    <w:unhideWhenUsed/>
    <w:pPr>
      <w:spacing w:after="40"/>
      <w:jc w:val="center"/>
    </w:pPr>
    <w:rPr>
      <w:color w:val="000000" w:themeColor="text1"/>
      <w:sz w:val="24"/>
      <w:szCs w:val="20"/>
    </w:rPr>
  </w:style>
  <w:style w:type="character" w:customStyle="1" w:styleId="StopkaZnak">
    <w:name w:val="Stopka Znak"/>
    <w:basedOn w:val="Domylnaczcionkaakapitu"/>
    <w:link w:val="Stopka"/>
    <w:uiPriority w:val="99"/>
  </w:style>
  <w:style w:type="paragraph" w:customStyle="1" w:styleId="Kontaktinfos">
    <w:name w:val="Kontaktinfos"/>
    <w:basedOn w:val="Normalny"/>
    <w:uiPriority w:val="2"/>
    <w:qFormat/>
    <w:rsid w:val="000F2898"/>
    <w:pPr>
      <w:spacing w:after="0"/>
      <w:contextualSpacing/>
    </w:pPr>
    <w:rPr>
      <w:rFonts w:eastAsiaTheme="minorEastAsia"/>
      <w:color w:val="607E4C" w:themeColor="accent4"/>
      <w:sz w:val="24"/>
      <w:szCs w:val="20"/>
    </w:rPr>
  </w:style>
  <w:style w:type="paragraph" w:styleId="Zwrotpoegnalny">
    <w:name w:val="Closing"/>
    <w:basedOn w:val="Normalny"/>
    <w:next w:val="Podpis"/>
    <w:link w:val="ZwrotpoegnalnyZnak"/>
    <w:uiPriority w:val="5"/>
    <w:qFormat/>
    <w:rsid w:val="002E1A5A"/>
    <w:pPr>
      <w:spacing w:before="720"/>
    </w:pPr>
    <w:rPr>
      <w:rFonts w:eastAsiaTheme="minorEastAsia"/>
      <w:bCs/>
      <w:color w:val="000000" w:themeColor="text1"/>
      <w:sz w:val="24"/>
      <w:szCs w:val="18"/>
    </w:rPr>
  </w:style>
  <w:style w:type="character" w:customStyle="1" w:styleId="ZwrotpoegnalnyZnak">
    <w:name w:val="Zwrot pożegnalny Znak"/>
    <w:basedOn w:val="Domylnaczcionkaakapitu"/>
    <w:link w:val="Zwrotpoegnalny"/>
    <w:uiPriority w:val="5"/>
    <w:rsid w:val="002E1A5A"/>
    <w:rPr>
      <w:rFonts w:eastAsiaTheme="minorEastAsia"/>
      <w:bCs/>
      <w:color w:val="000000" w:themeColor="text1"/>
      <w:sz w:val="24"/>
      <w:szCs w:val="18"/>
    </w:rPr>
  </w:style>
  <w:style w:type="paragraph" w:styleId="Podpis">
    <w:name w:val="Signature"/>
    <w:basedOn w:val="Normalny"/>
    <w:next w:val="Normalny"/>
    <w:link w:val="PodpisZnak"/>
    <w:uiPriority w:val="6"/>
    <w:qFormat/>
    <w:pPr>
      <w:spacing w:before="720" w:after="280"/>
      <w:contextualSpacing/>
    </w:pPr>
    <w:rPr>
      <w:rFonts w:eastAsiaTheme="minorEastAsia"/>
      <w:bCs/>
      <w:color w:val="000000" w:themeColor="text1"/>
      <w:sz w:val="24"/>
      <w:szCs w:val="18"/>
    </w:rPr>
  </w:style>
  <w:style w:type="character" w:customStyle="1" w:styleId="PodpisZnak">
    <w:name w:val="Podpis Znak"/>
    <w:basedOn w:val="Domylnaczcionkaakapitu"/>
    <w:link w:val="Podpis"/>
    <w:uiPriority w:val="6"/>
    <w:rPr>
      <w:rFonts w:eastAsiaTheme="minorEastAsia"/>
      <w:bCs/>
      <w:szCs w:val="18"/>
    </w:rPr>
  </w:style>
  <w:style w:type="paragraph" w:styleId="Zwrotgrzecznociowy">
    <w:name w:val="Salutation"/>
    <w:basedOn w:val="Normalny"/>
    <w:next w:val="Normalny"/>
    <w:link w:val="ZwrotgrzecznociowyZnak"/>
    <w:uiPriority w:val="4"/>
    <w:qFormat/>
    <w:rsid w:val="00E32718"/>
    <w:pPr>
      <w:spacing w:before="440" w:after="180"/>
    </w:pPr>
    <w:rPr>
      <w:rFonts w:eastAsiaTheme="minorEastAsia"/>
      <w:bCs/>
      <w:color w:val="000000" w:themeColor="text1"/>
      <w:sz w:val="24"/>
      <w:szCs w:val="18"/>
    </w:rPr>
  </w:style>
  <w:style w:type="character" w:customStyle="1" w:styleId="ZwrotgrzecznociowyZnak">
    <w:name w:val="Zwrot grzecznościowy Znak"/>
    <w:basedOn w:val="Domylnaczcionkaakapitu"/>
    <w:link w:val="Zwrotgrzecznociowy"/>
    <w:uiPriority w:val="4"/>
    <w:rsid w:val="00E32718"/>
    <w:rPr>
      <w:rFonts w:eastAsiaTheme="minorEastAsia"/>
      <w:bCs/>
      <w:color w:val="000000" w:themeColor="text1"/>
      <w:sz w:val="24"/>
      <w:szCs w:val="18"/>
    </w:rPr>
  </w:style>
  <w:style w:type="character" w:styleId="Pogrubienie">
    <w:name w:val="Strong"/>
    <w:basedOn w:val="Domylnaczcionkaakapitu"/>
    <w:uiPriority w:val="22"/>
    <w:qFormat/>
    <w:rPr>
      <w:b/>
      <w:bCs/>
      <w:color w:val="3D5157" w:themeColor="accent2"/>
    </w:rPr>
  </w:style>
  <w:style w:type="character" w:styleId="Tekstzastpczy">
    <w:name w:val="Placeholder Text"/>
    <w:basedOn w:val="Domylnaczcionkaakapitu"/>
    <w:uiPriority w:val="99"/>
    <w:semiHidden/>
    <w:rPr>
      <w:color w:val="808080"/>
    </w:rPr>
  </w:style>
  <w:style w:type="character" w:customStyle="1" w:styleId="Nagwek2Znak">
    <w:name w:val="Nagłówek 2 Znak"/>
    <w:basedOn w:val="Domylnaczcionkaakapitu"/>
    <w:link w:val="Nagwek2"/>
    <w:uiPriority w:val="1"/>
    <w:semiHidden/>
    <w:rsid w:val="00FA5F92"/>
    <w:rPr>
      <w:rFonts w:asciiTheme="majorHAnsi" w:eastAsiaTheme="majorEastAsia" w:hAnsiTheme="majorHAnsi" w:cstheme="majorBidi"/>
      <w:color w:val="4F6228" w:themeColor="accent6" w:themeShade="80"/>
      <w:sz w:val="26"/>
      <w:szCs w:val="26"/>
    </w:rPr>
  </w:style>
  <w:style w:type="table" w:styleId="Tabela-Siatka">
    <w:name w:val="Table Grid"/>
    <w:basedOn w:val="Standardowy"/>
    <w:uiPriority w:val="39"/>
    <w:rsid w:val="003122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4Znak">
    <w:name w:val="Nagłówek 4 Znak"/>
    <w:basedOn w:val="Domylnaczcionkaakapitu"/>
    <w:link w:val="Nagwek4"/>
    <w:uiPriority w:val="1"/>
    <w:semiHidden/>
    <w:rsid w:val="00FA5F92"/>
    <w:rPr>
      <w:rFonts w:asciiTheme="majorHAnsi" w:eastAsiaTheme="majorEastAsia" w:hAnsiTheme="majorHAnsi" w:cstheme="majorBidi"/>
      <w:i/>
      <w:iCs/>
      <w:color w:val="4F6228" w:themeColor="accent6" w:themeShade="80"/>
      <w:sz w:val="24"/>
    </w:rPr>
  </w:style>
  <w:style w:type="character" w:customStyle="1" w:styleId="Nagwek5Znak">
    <w:name w:val="Nagłówek 5 Znak"/>
    <w:basedOn w:val="Domylnaczcionkaakapitu"/>
    <w:link w:val="Nagwek5"/>
    <w:uiPriority w:val="1"/>
    <w:semiHidden/>
    <w:rsid w:val="00FA5F92"/>
    <w:rPr>
      <w:rFonts w:asciiTheme="majorHAnsi" w:eastAsiaTheme="majorEastAsia" w:hAnsiTheme="majorHAnsi" w:cstheme="majorBidi"/>
      <w:color w:val="4F6228" w:themeColor="accent6" w:themeShade="80"/>
      <w:sz w:val="24"/>
    </w:rPr>
  </w:style>
  <w:style w:type="character" w:customStyle="1" w:styleId="Nagwek6Znak">
    <w:name w:val="Nagłówek 6 Znak"/>
    <w:basedOn w:val="Domylnaczcionkaakapitu"/>
    <w:link w:val="Nagwek6"/>
    <w:uiPriority w:val="1"/>
    <w:semiHidden/>
    <w:rsid w:val="00FA5F92"/>
    <w:rPr>
      <w:rFonts w:asciiTheme="majorHAnsi" w:eastAsiaTheme="majorEastAsia" w:hAnsiTheme="majorHAnsi" w:cstheme="majorBidi"/>
      <w:color w:val="4F6228" w:themeColor="accent6" w:themeShade="80"/>
      <w:sz w:val="24"/>
    </w:rPr>
  </w:style>
  <w:style w:type="character" w:customStyle="1" w:styleId="Nagwek3Znak">
    <w:name w:val="Nagłówek 3 Znak"/>
    <w:basedOn w:val="Domylnaczcionkaakapitu"/>
    <w:link w:val="Nagwek3"/>
    <w:uiPriority w:val="1"/>
    <w:semiHidden/>
    <w:rsid w:val="00FA5F92"/>
    <w:rPr>
      <w:rFonts w:asciiTheme="majorHAnsi" w:eastAsiaTheme="majorEastAsia" w:hAnsiTheme="majorHAnsi" w:cstheme="majorBidi"/>
      <w:color w:val="4F6228" w:themeColor="accent6" w:themeShade="80"/>
      <w:sz w:val="24"/>
      <w:szCs w:val="24"/>
    </w:rPr>
  </w:style>
  <w:style w:type="character" w:styleId="Wyrnienieintensywne">
    <w:name w:val="Intense Emphasis"/>
    <w:basedOn w:val="Domylnaczcionkaakapitu"/>
    <w:uiPriority w:val="21"/>
    <w:semiHidden/>
    <w:unhideWhenUsed/>
    <w:qFormat/>
    <w:rsid w:val="000F2898"/>
    <w:rPr>
      <w:i/>
      <w:iCs/>
      <w:color w:val="4F6228" w:themeColor="accent6" w:themeShade="80"/>
    </w:rPr>
  </w:style>
  <w:style w:type="paragraph" w:styleId="Cytatintensywny">
    <w:name w:val="Intense Quote"/>
    <w:basedOn w:val="Normalny"/>
    <w:next w:val="Normalny"/>
    <w:link w:val="CytatintensywnyZnak"/>
    <w:uiPriority w:val="30"/>
    <w:semiHidden/>
    <w:unhideWhenUsed/>
    <w:qFormat/>
    <w:rsid w:val="000F2898"/>
    <w:pPr>
      <w:pBdr>
        <w:top w:val="single" w:sz="4" w:space="10" w:color="4F6228" w:themeColor="accent6" w:themeShade="80"/>
        <w:bottom w:val="single" w:sz="4" w:space="10" w:color="4F6228" w:themeColor="accent6" w:themeShade="80"/>
      </w:pBdr>
      <w:spacing w:before="360" w:after="360"/>
      <w:ind w:left="864" w:right="864"/>
      <w:jc w:val="center"/>
    </w:pPr>
    <w:rPr>
      <w:i/>
      <w:iCs/>
      <w:color w:val="3C5020" w:themeColor="accent5" w:themeShade="80"/>
    </w:rPr>
  </w:style>
  <w:style w:type="character" w:customStyle="1" w:styleId="CytatintensywnyZnak">
    <w:name w:val="Cytat intensywny Znak"/>
    <w:basedOn w:val="Domylnaczcionkaakapitu"/>
    <w:link w:val="Cytatintensywny"/>
    <w:uiPriority w:val="30"/>
    <w:semiHidden/>
    <w:rsid w:val="000F2898"/>
    <w:rPr>
      <w:i/>
      <w:iCs/>
      <w:color w:val="3C5020" w:themeColor="accent5" w:themeShade="80"/>
      <w:sz w:val="24"/>
    </w:rPr>
  </w:style>
  <w:style w:type="character" w:styleId="Odwoanieintensywne">
    <w:name w:val="Intense Reference"/>
    <w:basedOn w:val="Domylnaczcionkaakapitu"/>
    <w:uiPriority w:val="32"/>
    <w:semiHidden/>
    <w:unhideWhenUsed/>
    <w:qFormat/>
    <w:rsid w:val="000F2898"/>
    <w:rPr>
      <w:b/>
      <w:bCs/>
      <w:caps w:val="0"/>
      <w:smallCaps/>
      <w:color w:val="3C5020" w:themeColor="accent5" w:themeShade="80"/>
      <w:spacing w:val="5"/>
    </w:rPr>
  </w:style>
  <w:style w:type="paragraph" w:styleId="Tekstblokowy">
    <w:name w:val="Block Text"/>
    <w:basedOn w:val="Normalny"/>
    <w:uiPriority w:val="99"/>
    <w:semiHidden/>
    <w:unhideWhenUsed/>
    <w:rsid w:val="000F2898"/>
    <w:pPr>
      <w:pBdr>
        <w:top w:val="single" w:sz="2" w:space="10" w:color="3C5020" w:themeColor="accent5" w:themeShade="80"/>
        <w:left w:val="single" w:sz="2" w:space="10" w:color="3C5020" w:themeColor="accent5" w:themeShade="80"/>
        <w:bottom w:val="single" w:sz="2" w:space="10" w:color="3C5020" w:themeColor="accent5" w:themeShade="80"/>
        <w:right w:val="single" w:sz="2" w:space="10" w:color="3C5020" w:themeColor="accent5" w:themeShade="80"/>
      </w:pBdr>
      <w:ind w:left="1152" w:right="1152"/>
    </w:pPr>
    <w:rPr>
      <w:rFonts w:eastAsiaTheme="minorEastAsia"/>
      <w:i/>
      <w:iCs/>
      <w:color w:val="3C5020" w:themeColor="accent5" w:themeShade="80"/>
    </w:rPr>
  </w:style>
  <w:style w:type="character" w:styleId="UyteHipercze">
    <w:name w:val="FollowedHyperlink"/>
    <w:basedOn w:val="Domylnaczcionkaakapitu"/>
    <w:uiPriority w:val="99"/>
    <w:semiHidden/>
    <w:unhideWhenUsed/>
    <w:rsid w:val="000F2898"/>
    <w:rPr>
      <w:color w:val="4F6228" w:themeColor="accent6" w:themeShade="80"/>
      <w:u w:val="single"/>
    </w:rPr>
  </w:style>
  <w:style w:type="character" w:styleId="Hipercze">
    <w:name w:val="Hyperlink"/>
    <w:basedOn w:val="Domylnaczcionkaakapitu"/>
    <w:uiPriority w:val="99"/>
    <w:semiHidden/>
    <w:unhideWhenUsed/>
    <w:rsid w:val="009439AA"/>
    <w:rPr>
      <w:color w:val="3D5157" w:themeColor="accent2"/>
      <w:u w:val="single"/>
    </w:rPr>
  </w:style>
  <w:style w:type="character" w:styleId="Tytuksiki">
    <w:name w:val="Book Title"/>
    <w:basedOn w:val="Domylnaczcionkaakapitu"/>
    <w:uiPriority w:val="33"/>
    <w:semiHidden/>
    <w:unhideWhenUsed/>
    <w:qFormat/>
    <w:rsid w:val="00D904CD"/>
    <w:rPr>
      <w:b/>
      <w:bCs/>
      <w:i/>
      <w:iCs/>
      <w:spacing w:val="5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D904CD"/>
    <w:pPr>
      <w:spacing w:after="200" w:line="240" w:lineRule="auto"/>
    </w:pPr>
    <w:rPr>
      <w:i/>
      <w:iCs/>
      <w:color w:val="2F4158" w:themeColor="text2"/>
      <w:sz w:val="18"/>
      <w:szCs w:val="18"/>
    </w:rPr>
  </w:style>
  <w:style w:type="character" w:styleId="Uwydatnienie">
    <w:name w:val="Emphasis"/>
    <w:basedOn w:val="Domylnaczcionkaakapitu"/>
    <w:uiPriority w:val="20"/>
    <w:semiHidden/>
    <w:unhideWhenUsed/>
    <w:qFormat/>
    <w:rsid w:val="00D904CD"/>
    <w:rPr>
      <w:i/>
      <w:iCs/>
    </w:rPr>
  </w:style>
  <w:style w:type="character" w:customStyle="1" w:styleId="Nagwek7Znak">
    <w:name w:val="Nagłówek 7 Znak"/>
    <w:basedOn w:val="Domylnaczcionkaakapitu"/>
    <w:link w:val="Nagwek7"/>
    <w:uiPriority w:val="1"/>
    <w:semiHidden/>
    <w:rsid w:val="00FA5F92"/>
    <w:rPr>
      <w:rFonts w:asciiTheme="majorHAnsi" w:eastAsiaTheme="majorEastAsia" w:hAnsiTheme="majorHAnsi" w:cstheme="majorBidi"/>
      <w:i/>
      <w:iCs/>
      <w:color w:val="4F6228" w:themeColor="accent6" w:themeShade="80"/>
      <w:sz w:val="24"/>
    </w:rPr>
  </w:style>
  <w:style w:type="character" w:customStyle="1" w:styleId="Nagwek8Znak">
    <w:name w:val="Nagłówek 8 Znak"/>
    <w:basedOn w:val="Domylnaczcionkaakapitu"/>
    <w:link w:val="Nagwek8"/>
    <w:uiPriority w:val="1"/>
    <w:semiHidden/>
    <w:rsid w:val="00D904C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1"/>
    <w:semiHidden/>
    <w:rsid w:val="00D904C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kapitzlist">
    <w:name w:val="List Paragraph"/>
    <w:basedOn w:val="Normalny"/>
    <w:uiPriority w:val="34"/>
    <w:semiHidden/>
    <w:unhideWhenUsed/>
    <w:qFormat/>
    <w:rsid w:val="00D904CD"/>
    <w:pPr>
      <w:ind w:left="720"/>
      <w:contextualSpacing/>
    </w:pPr>
  </w:style>
  <w:style w:type="paragraph" w:styleId="Bezodstpw">
    <w:name w:val="No Spacing"/>
    <w:uiPriority w:val="1"/>
    <w:semiHidden/>
    <w:unhideWhenUsed/>
    <w:qFormat/>
    <w:rsid w:val="00D904CD"/>
    <w:pPr>
      <w:spacing w:after="0" w:line="240" w:lineRule="auto"/>
    </w:pPr>
    <w:rPr>
      <w:color w:val="000000" w:themeColor="text1"/>
      <w:sz w:val="24"/>
    </w:rPr>
  </w:style>
  <w:style w:type="paragraph" w:styleId="Cytat">
    <w:name w:val="Quote"/>
    <w:basedOn w:val="Normalny"/>
    <w:next w:val="Normalny"/>
    <w:link w:val="CytatZnak"/>
    <w:uiPriority w:val="29"/>
    <w:semiHidden/>
    <w:unhideWhenUsed/>
    <w:qFormat/>
    <w:rsid w:val="00D904CD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semiHidden/>
    <w:rsid w:val="00D904CD"/>
    <w:rPr>
      <w:i/>
      <w:iCs/>
      <w:color w:val="404040" w:themeColor="text1" w:themeTint="BF"/>
      <w:sz w:val="24"/>
    </w:rPr>
  </w:style>
  <w:style w:type="paragraph" w:styleId="Podtytu">
    <w:name w:val="Subtitle"/>
    <w:basedOn w:val="Normalny"/>
    <w:next w:val="Normalny"/>
    <w:link w:val="PodtytuZnak"/>
    <w:uiPriority w:val="11"/>
    <w:semiHidden/>
    <w:unhideWhenUsed/>
    <w:qFormat/>
    <w:rsid w:val="00D904CD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semiHidden/>
    <w:rsid w:val="00D904CD"/>
    <w:rPr>
      <w:rFonts w:eastAsiaTheme="minorEastAsia"/>
      <w:color w:val="5A5A5A" w:themeColor="text1" w:themeTint="A5"/>
      <w:spacing w:val="15"/>
      <w:sz w:val="22"/>
      <w:szCs w:val="22"/>
    </w:rPr>
  </w:style>
  <w:style w:type="character" w:styleId="Wyrnieniedelikatne">
    <w:name w:val="Subtle Emphasis"/>
    <w:basedOn w:val="Domylnaczcionkaakapitu"/>
    <w:uiPriority w:val="19"/>
    <w:semiHidden/>
    <w:unhideWhenUsed/>
    <w:qFormat/>
    <w:rsid w:val="00D904CD"/>
    <w:rPr>
      <w:i/>
      <w:iCs/>
      <w:color w:val="404040" w:themeColor="text1" w:themeTint="BF"/>
    </w:rPr>
  </w:style>
  <w:style w:type="character" w:styleId="Odwoaniedelikatne">
    <w:name w:val="Subtle Reference"/>
    <w:basedOn w:val="Domylnaczcionkaakapitu"/>
    <w:uiPriority w:val="31"/>
    <w:semiHidden/>
    <w:unhideWhenUsed/>
    <w:qFormat/>
    <w:rsid w:val="00D904CD"/>
    <w:rPr>
      <w:smallCaps/>
      <w:color w:val="5A5A5A" w:themeColor="text1" w:themeTint="A5"/>
    </w:rPr>
  </w:style>
  <w:style w:type="paragraph" w:styleId="Tytu">
    <w:name w:val="Title"/>
    <w:basedOn w:val="Normalny"/>
    <w:next w:val="Normalny"/>
    <w:link w:val="TytuZnak"/>
    <w:uiPriority w:val="10"/>
    <w:semiHidden/>
    <w:unhideWhenUsed/>
    <w:qFormat/>
    <w:rsid w:val="00D904C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semiHidden/>
    <w:rsid w:val="00D904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ormalnyWeb">
    <w:name w:val="Normal (Web)"/>
    <w:basedOn w:val="Normalny"/>
    <w:uiPriority w:val="99"/>
    <w:semiHidden/>
    <w:unhideWhenUsed/>
    <w:rsid w:val="002A0A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267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2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Green Wave">
  <a:themeElements>
    <a:clrScheme name="Custom 24">
      <a:dk1>
        <a:sysClr val="windowText" lastClr="000000"/>
      </a:dk1>
      <a:lt1>
        <a:sysClr val="window" lastClr="FFFFFF"/>
      </a:lt1>
      <a:dk2>
        <a:srgbClr val="2F4158"/>
      </a:dk2>
      <a:lt2>
        <a:srgbClr val="F2F2F2"/>
      </a:lt2>
      <a:accent1>
        <a:srgbClr val="D0DE4E"/>
      </a:accent1>
      <a:accent2>
        <a:srgbClr val="3D5157"/>
      </a:accent2>
      <a:accent3>
        <a:srgbClr val="47653F"/>
      </a:accent3>
      <a:accent4>
        <a:srgbClr val="607E4C"/>
      </a:accent4>
      <a:accent5>
        <a:srgbClr val="78A141"/>
      </a:accent5>
      <a:accent6>
        <a:srgbClr val="9BBB59"/>
      </a:accent6>
      <a:hlink>
        <a:srgbClr val="9BBB59"/>
      </a:hlink>
      <a:folHlink>
        <a:srgbClr val="9BBB59"/>
      </a:folHlink>
    </a:clrScheme>
    <a:fontScheme name="Custom 5">
      <a:majorFont>
        <a:latin typeface="Franklin Gothic Demi"/>
        <a:ea typeface=""/>
        <a:cs typeface=""/>
      </a:majorFont>
      <a:minorFont>
        <a:latin typeface="Microsoft Sans Serif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312</Words>
  <Characters>1877</Characters>
  <Application>Microsoft Office Word</Application>
  <DocSecurity>0</DocSecurity>
  <Lines>15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Finley Pachelt</dc:creator>
  <cp:keywords/>
  <dc:description/>
  <cp:lastModifiedBy>Agnieszka Żurawska</cp:lastModifiedBy>
  <cp:revision>4</cp:revision>
  <cp:lastPrinted>2026-02-17T14:05:00Z</cp:lastPrinted>
  <dcterms:created xsi:type="dcterms:W3CDTF">2026-03-02T14:12:00Z</dcterms:created>
  <dcterms:modified xsi:type="dcterms:W3CDTF">2026-03-03T12:57:00Z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0x010100AA3F7D94069FF64A86F7DFF56D60E3BE</vt:lpwstr>
  </property>
</Properties>
</file>